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Aufgng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Elektrotableau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51864036" name="2bf009a0-f76e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0567278" name="2bf009a0-f76e-11f0-b421-dbd43d0328a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Dachstock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Zwischenböden </w:t>
            </w:r>
          </w:p>
        </w:tc>
        <w:tc>
          <w:p>
            <w:pPr>
              <w:spacing w:before="0" w:after="0" w:line="240" w:lineRule="auto"/>
            </w:pPr>
            <w:r>
              <w:t>Schlacke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25588271" name="50cc1d30-f76f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0588292" name="50cc1d30-f76f-11f0-b421-dbd43d0328a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Divers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DG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62287125" name="6521a660-f76f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4003816" name="6521a660-f76f-11f0-b421-dbd43d0328a2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31008914" name="06977210-f778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818945" name="06977210-f778-11f0-b421-dbd43d0328a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gesamte Wohnung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51175669" name="895cdeb0-f773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7708702" name="895cdeb0-f773-11f0-b421-dbd43d0328a2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gesamtes Geschoss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72248055" name="8ea4d700-f774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8249595" name="8ea4d700-f774-11f0-b421-dbd43d0328a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Dachstock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Konstruktion- und Verkleidungsholz </w:t>
            </w:r>
          </w:p>
        </w:tc>
        <w:tc>
          <w:p>
            <w:pPr>
              <w:spacing w:before="0" w:after="0" w:line="240" w:lineRule="auto"/>
            </w:pPr>
            <w:r>
              <w:t>Holzschutzmittel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54390175" name="7eeae840-f76f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2890712" name="7eeae840-f76f-11f0-b421-dbd43d0328a2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Unterdach</w:t>
            </w:r>
          </w:p>
        </w:tc>
        <w:tc>
          <w:p>
            <w:pPr>
              <w:spacing w:before="0" w:after="0" w:line="240" w:lineRule="auto"/>
            </w:pPr>
            <w:r>
              <w:t>Faseru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80737798" name="1216efa0-f776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4349538" name="1216efa0-f776-11f0-b421-dbd43d0328a2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Dachstock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Brandschutz um First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85570354" name="9946f440-f76f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9324638" name="9946f440-f76f-11f0-b421-dbd43d0328a2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ganzes Haus, oft verdeckt </w:t>
            </w:r>
          </w:p>
          <w:p>
            <w:pPr>
              <w:spacing w:before="0" w:after="0" w:line="240" w:lineRule="auto"/>
            </w:pPr>
            <w:r>
              <w:t>EG - DG</w:t>
            </w:r>
          </w:p>
        </w:tc>
        <w:tc>
          <w:p>
            <w:pPr>
              <w:spacing w:before="0" w:after="0" w:line="240" w:lineRule="auto"/>
            </w:pPr>
            <w:r>
              <w:t>Elektroisolationsrohre</w:t>
            </w:r>
          </w:p>
        </w:tc>
        <w:tc>
          <w:p>
            <w:pPr>
              <w:spacing w:before="0" w:after="0" w:line="240" w:lineRule="auto"/>
            </w:pPr>
            <w:r>
              <w:t>bleihaltig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62932565" name="b60978f0-f76f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848079" name="b60978f0-f76f-11f0-b421-dbd43d0328a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Blei 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Treppe</w:t>
            </w:r>
          </w:p>
          <w:p>
            <w:pPr>
              <w:spacing w:before="0" w:after="0" w:line="240" w:lineRule="auto"/>
            </w:pPr>
            <w:r>
              <w:t>EG - DG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6723441" name="391e4bd0-f770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0474359" name="391e4bd0-f770-11f0-b421-dbd43d0328a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30664543" name="3be9ab60-f771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7523600" name="3be9ab60-f771-11f0-b421-dbd43d0328a2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8199050" name="5a2cf1c0-f773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3470717" name="5a2cf1c0-f773-11f0-b421-dbd43d0328a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Treppe</w:t>
            </w:r>
          </w:p>
          <w:p>
            <w:pPr>
              <w:spacing w:before="0" w:after="0" w:line="240" w:lineRule="auto"/>
            </w:pPr>
            <w:r>
              <w:t>EG - DG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86599316" name="57ad5320-f770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9483028" name="57ad5320-f770-11f0-b421-dbd43d0328a2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Treppe</w:t>
            </w:r>
          </w:p>
          <w:p>
            <w:pPr>
              <w:spacing w:before="0" w:after="0" w:line="240" w:lineRule="auto"/>
            </w:pPr>
            <w:r>
              <w:t>EG - 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99118708" name="62acb950-f770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9705497" name="62acb950-f770-11f0-b421-dbd43d0328a2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Treppe</w:t>
            </w:r>
          </w:p>
          <w:p>
            <w:pPr>
              <w:spacing w:before="0" w:after="0" w:line="240" w:lineRule="auto"/>
            </w:pPr>
            <w:r>
              <w:t>EG - 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20067466" name="7161d480-f770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6370095" name="7161d480-f770-11f0-b421-dbd43d0328a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94836849" name="51a1f8e0-f771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7585057" name="51a1f8e0-f771-11f0-b421-dbd43d0328a2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80428369" name="65218280-f773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4926923" name="65218280-f773-11f0-b421-dbd43d0328a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ehem. Nasszelle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26638387" name="5cc4c590-f771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5809931" name="5cc4c590-f771-11f0-b421-dbd43d0328a2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ehem. Nasszelle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53654756" name="722e44e0-f773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3185452" name="722e44e0-f773-11f0-b421-dbd43d0328a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alle Fenster</w:t>
            </w:r>
          </w:p>
          <w:p>
            <w:pPr>
              <w:spacing w:before="0" w:after="0" w:line="240" w:lineRule="auto"/>
            </w:pPr>
            <w:r>
              <w:t>EG - DG</w:t>
            </w:r>
          </w:p>
        </w:tc>
        <w:tc>
          <w:p>
            <w:pPr>
              <w:spacing w:before="0" w:after="0" w:line="240" w:lineRule="auto"/>
            </w:pPr>
            <w:r>
              <w:t>Fenster Verglasung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8791195" name="5ee08430-f772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7668364" name="5ee08430-f772-11f0-b421-dbd43d0328a2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alle Fenster</w:t>
            </w:r>
          </w:p>
          <w:p>
            <w:pPr>
              <w:spacing w:before="0" w:after="0" w:line="240" w:lineRule="auto"/>
            </w:pPr>
            <w:r>
              <w:t>EG - DG</w:t>
            </w:r>
          </w:p>
        </w:tc>
        <w:tc>
          <w:p>
            <w:pPr>
              <w:spacing w:before="0" w:after="0" w:line="240" w:lineRule="auto"/>
            </w:pPr>
            <w:r>
              <w:t>Fensterrahmem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08333242" name="6adb6160-f772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0384926" name="6adb6160-f772-11f0-b421-dbd43d0328a2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Nasszelle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Einbau 2002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59478300" name="5cf85150-f774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0246225" name="5cf85150-f774-11f0-b421-dbd43d0328a2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7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Wollengasse 4, 8910 Affoltern am Albis, Schweiz</w:t>
          </w:r>
        </w:p>
        <w:p>
          <w:pPr>
            <w:spacing w:before="0" w:after="0"/>
          </w:pPr>
          <w:r>
            <w:t>651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footer.xml" Type="http://schemas.openxmlformats.org/officeDocument/2006/relationships/footer" Id="rId27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